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OG/DG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3414089" name="964c35c0-f2d8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536429" name="964c35c0-f2d8-11f0-a6b8-27d417f027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4928673" name="9a695f20-f2d8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029334" name="9a695f20-f2d8-11f0-a6b8-27d417f027d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OG/DG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1085729" name="fc6962d0-f2db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3073752" name="fc6962d0-f2db-11f0-a6b8-27d417f027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8123199" name="004a94a0-f2dc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909503" name="004a94a0-f2dc-11f0-a6b8-27d417f027d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LAP/Schnüre/AZ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6021720" name="3357bef0-f2e0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48469" name="3357bef0-f2e0-11f0-a6b8-27d417f027d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9387151" name="3b8b0cd0-f2e0-11f0-a6b8-27d417f02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064609" name="3b8b0cd0-f2e0-11f0-a6b8-27d417f027d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Dorfstrasse 9 Dorfstrasse 9, 8307 Illnau-Effretikon</w:t>
          </w:r>
        </w:p>
        <w:p>
          <w:pPr>
            <w:spacing w:before="0" w:after="0"/>
          </w:pPr>
          <w:r>
            <w:t>665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